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68152086" name="019f1918-34b8-7c21-9578-384813365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444861" name="019f1918-34b8-7c21-9578-384813365c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2870656" name="019f1918-80c8-7c8b-b38e-4df164cf4c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013235" name="019f1918-80c8-7c8b-b38e-4df164cf4c2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